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8020016" name="d248d200-bf97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500559" name="d248d200-bf97-11f0-bd43-674a3bc54c3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8233038" name="717ec40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818438" name="717ec400-bf99-11f0-bd43-674a3bc54c3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5806767" name="8c92392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411184" name="8c923920-bf99-11f0-bd43-674a3bc54c3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5907910" name="da4ff4e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9507213" name="da4ff4e0-bf99-11f0-bd43-674a3bc54c3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2128705" name="0186b6c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482909" name="0186b6c0-bf9a-11f0-bd43-674a3bc54c3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6134239" name="e7bc6e0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8218076" name="e7bc6e00-bf9a-11f0-bd43-674a3bc54c3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5513832" name="01ff4c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848576" name="01ff4cb0-bf9b-11f0-bd43-674a3bc54c3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4284738" name="16964b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2183644" name="16964bb0-bf9b-11f0-bd43-674a3bc54c3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571641" name="25cea0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978405" name="25cea0a0-bf9b-11f0-bd43-674a3bc54c3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Badezimmer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4700461" name="aeddc15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22529" name="aeddc150-bf9b-11f0-bd43-674a3bc54c3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9693168" name="e3362d2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5570410" name="e3362d20-bf9b-11f0-bd43-674a3bc54c3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6328411" name="650cb3a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1933820" name="650cb3a0-bf9c-11f0-bd43-674a3bc54c3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 / Wintergarten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8926365" name="7fee91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5573570" name="7fee9170-bf9c-11f0-bd43-674a3bc54c3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Wintergarten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3841922" name="9eaf090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524886" name="9eaf0900-bf9c-11f0-bd43-674a3bc54c3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7555069" name="0c619da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3719525" name="0c619da0-bf9d-11f0-bd43-674a3bc54c3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5224822" name="cbd65f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757360" name="cbd65f40-bf9d-11f0-bd43-674a3bc54c3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1379172" name="db867c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381144" name="db867c40-bf9d-11f0-bd43-674a3bc54c3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5914219" name="ec247bb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34964" name="ec247bb0-bf9d-11f0-bd43-674a3bc54c3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0407765" name="00f17ed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8794644" name="00f17ed0-bf9e-11f0-bd43-674a3bc54c3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9344599" name="4f2a0fe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45495" name="4f2a0fe0-bf9e-11f0-bd43-674a3bc54c3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31, 8363 Bichelsee-Balterswil</w:t>
          </w:r>
        </w:p>
        <w:p>
          <w:pPr>
            <w:spacing w:before="0" w:after="0"/>
          </w:pPr>
          <w:r>
            <w:t>580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